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BFB7A" w14:textId="77777777" w:rsidR="00DB75D4" w:rsidRPr="00C464D8" w:rsidRDefault="000B0D09" w:rsidP="00B561C0">
      <w:pPr>
        <w:rPr>
          <w:lang w:val="fr-FR"/>
        </w:rPr>
      </w:pPr>
      <w:r w:rsidRPr="00C464D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31BFBB9" wp14:editId="431BFBBA">
                <wp:simplePos x="0" y="0"/>
                <wp:positionH relativeFrom="margin">
                  <wp:posOffset>-274248</wp:posOffset>
                </wp:positionH>
                <wp:positionV relativeFrom="paragraph">
                  <wp:posOffset>-222058</wp:posOffset>
                </wp:positionV>
                <wp:extent cx="6581775" cy="9193961"/>
                <wp:effectExtent l="19050" t="19050" r="47625" b="457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9193961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8E15E89" id="Rectangle 4" o:spid="_x0000_s1026" style="position:absolute;margin-left:-21.6pt;margin-top:-17.5pt;width:518.25pt;height:723.9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" filled="f" strokecolor="#92d050" strokeweight="4.5pt">
                <w10:wrap anchorx="margin"/>
              </v:rect>
            </w:pict>
          </mc:Fallback>
        </mc:AlternateContent>
      </w:r>
      <w:r w:rsidR="00DB75D4" w:rsidRPr="00C464D8">
        <w:rPr>
          <w:noProof/>
          <w:sz w:val="32"/>
          <w:szCs w:val="32"/>
          <w:lang w:eastAsia="en-GB"/>
        </w:rPr>
        <w:drawing>
          <wp:anchor distT="0" distB="0" distL="114300" distR="114300" simplePos="0" relativeHeight="251656192" behindDoc="1" locked="0" layoutInCell="1" allowOverlap="1" wp14:anchorId="431BFBBB" wp14:editId="431BFBBC">
            <wp:simplePos x="0" y="0"/>
            <wp:positionH relativeFrom="column">
              <wp:posOffset>4181475</wp:posOffset>
            </wp:positionH>
            <wp:positionV relativeFrom="paragraph">
              <wp:posOffset>30480</wp:posOffset>
            </wp:positionV>
            <wp:extent cx="1951355" cy="1219835"/>
            <wp:effectExtent l="0" t="0" r="0" b="0"/>
            <wp:wrapTight wrapText="bothSides">
              <wp:wrapPolygon edited="0">
                <wp:start x="0" y="0"/>
                <wp:lineTo x="0" y="21251"/>
                <wp:lineTo x="21298" y="21251"/>
                <wp:lineTo x="2129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lala-yousafzai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355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1BFB7B" w14:textId="77777777" w:rsidR="00DB75D4" w:rsidRPr="00C464D8" w:rsidRDefault="00DB75D4" w:rsidP="00B561C0">
      <w:pPr>
        <w:rPr>
          <w:lang w:val="fr-FR"/>
        </w:rPr>
      </w:pPr>
    </w:p>
    <w:p w14:paraId="431BFB7C" w14:textId="77777777" w:rsidR="00DB75D4" w:rsidRPr="00C464D8" w:rsidRDefault="00DB75D4" w:rsidP="00B561C0">
      <w:pPr>
        <w:rPr>
          <w:lang w:val="fr-FR"/>
        </w:rPr>
      </w:pPr>
    </w:p>
    <w:p w14:paraId="431BFB7D" w14:textId="77777777" w:rsidR="00DB75D4" w:rsidRPr="00C464D8" w:rsidRDefault="00DB75D4" w:rsidP="00B561C0">
      <w:pPr>
        <w:rPr>
          <w:sz w:val="32"/>
          <w:szCs w:val="32"/>
          <w:lang w:val="fr-FR"/>
        </w:rPr>
      </w:pPr>
      <w:r w:rsidRPr="00C464D8">
        <w:rPr>
          <w:lang w:val="fr-FR"/>
        </w:rPr>
        <w:t xml:space="preserve">                              </w:t>
      </w:r>
      <w:r w:rsidRPr="00C464D8">
        <w:rPr>
          <w:sz w:val="32"/>
          <w:szCs w:val="32"/>
          <w:lang w:val="fr-FR"/>
        </w:rPr>
        <w:t>Malala Yousafzai</w:t>
      </w:r>
    </w:p>
    <w:p w14:paraId="431BFB7E" w14:textId="77777777" w:rsidR="00DB75D4" w:rsidRPr="00C464D8" w:rsidRDefault="00DB75D4" w:rsidP="00B561C0">
      <w:pPr>
        <w:rPr>
          <w:sz w:val="32"/>
          <w:szCs w:val="32"/>
          <w:lang w:val="fr-FR"/>
        </w:rPr>
      </w:pPr>
    </w:p>
    <w:p w14:paraId="431BFB7F" w14:textId="77777777" w:rsidR="00DB75D4" w:rsidRPr="00C464D8" w:rsidRDefault="00DB75D4" w:rsidP="00B561C0">
      <w:pPr>
        <w:rPr>
          <w:sz w:val="32"/>
          <w:szCs w:val="32"/>
          <w:lang w:val="fr-FR"/>
        </w:rPr>
      </w:pPr>
    </w:p>
    <w:p w14:paraId="431BFB80" w14:textId="77777777" w:rsidR="00BE5FE9" w:rsidRPr="00C464D8" w:rsidRDefault="00C464D8" w:rsidP="00BE5FE9">
      <w:pPr>
        <w:ind w:left="36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Fiosrachadh</w:t>
      </w:r>
    </w:p>
    <w:p w14:paraId="431BFB81" w14:textId="77777777" w:rsidR="00BE5FE9" w:rsidRPr="00C464D8" w:rsidRDefault="00BE5FE9" w:rsidP="00BE5FE9">
      <w:pPr>
        <w:pStyle w:val="ListParagraph"/>
        <w:rPr>
          <w:szCs w:val="24"/>
          <w:lang w:val="fr-FR"/>
        </w:rPr>
      </w:pPr>
    </w:p>
    <w:p w14:paraId="431BFB82" w14:textId="00ADB70F" w:rsidR="00DB75D4" w:rsidRPr="00C464D8" w:rsidRDefault="00C464D8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Rugadh i ann </w:t>
      </w:r>
      <w:proofErr w:type="spellStart"/>
      <w:r>
        <w:rPr>
          <w:szCs w:val="24"/>
          <w:lang w:val="fr-FR"/>
        </w:rPr>
        <w:t>am</w:t>
      </w:r>
      <w:proofErr w:type="spellEnd"/>
      <w:r>
        <w:rPr>
          <w:szCs w:val="24"/>
          <w:lang w:val="fr-FR"/>
        </w:rPr>
        <w:t xml:space="preserve"> </w:t>
      </w:r>
      <w:proofErr w:type="spellStart"/>
      <w:r w:rsidR="00DB75D4" w:rsidRPr="00C464D8">
        <w:rPr>
          <w:szCs w:val="24"/>
          <w:lang w:val="fr-FR"/>
        </w:rPr>
        <w:t>Pa</w:t>
      </w:r>
      <w:r w:rsidR="004B2A57">
        <w:rPr>
          <w:szCs w:val="24"/>
          <w:lang w:val="fr-FR"/>
        </w:rPr>
        <w:t>gastàn</w:t>
      </w:r>
      <w:proofErr w:type="spellEnd"/>
      <w:r>
        <w:rPr>
          <w:szCs w:val="24"/>
          <w:lang w:val="fr-FR"/>
        </w:rPr>
        <w:t xml:space="preserve"> ann an</w:t>
      </w:r>
      <w:r w:rsidR="00DB75D4" w:rsidRPr="00C464D8">
        <w:rPr>
          <w:szCs w:val="24"/>
          <w:lang w:val="fr-FR"/>
        </w:rPr>
        <w:t xml:space="preserve"> 1997</w:t>
      </w:r>
      <w:r w:rsidR="00CB1AB5" w:rsidRPr="00C464D8">
        <w:rPr>
          <w:szCs w:val="24"/>
          <w:lang w:val="fr-FR"/>
        </w:rPr>
        <w:t>.</w:t>
      </w:r>
    </w:p>
    <w:p w14:paraId="431BFB83" w14:textId="77777777" w:rsidR="00CB1AB5" w:rsidRPr="00C464D8" w:rsidRDefault="00C464D8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Dh’fhuirich i còmhla ri a màthair, a h-athair agus dithis </w:t>
      </w:r>
      <w:proofErr w:type="spellStart"/>
      <w:r>
        <w:rPr>
          <w:szCs w:val="24"/>
          <w:lang w:val="fr-FR"/>
        </w:rPr>
        <w:t>bhràithrean</w:t>
      </w:r>
      <w:proofErr w:type="spellEnd"/>
      <w:r>
        <w:rPr>
          <w:szCs w:val="24"/>
          <w:lang w:val="fr-FR"/>
        </w:rPr>
        <w:t xml:space="preserve"> nas </w:t>
      </w:r>
      <w:proofErr w:type="spellStart"/>
      <w:r>
        <w:rPr>
          <w:szCs w:val="24"/>
          <w:lang w:val="fr-FR"/>
        </w:rPr>
        <w:t>òige</w:t>
      </w:r>
      <w:proofErr w:type="spellEnd"/>
      <w:r>
        <w:rPr>
          <w:szCs w:val="24"/>
          <w:lang w:val="fr-FR"/>
        </w:rPr>
        <w:t xml:space="preserve"> ann </w:t>
      </w:r>
      <w:proofErr w:type="spellStart"/>
      <w:r>
        <w:rPr>
          <w:szCs w:val="24"/>
          <w:lang w:val="fr-FR"/>
        </w:rPr>
        <w:t>am</w:t>
      </w:r>
      <w:proofErr w:type="spellEnd"/>
      <w:r>
        <w:rPr>
          <w:szCs w:val="24"/>
          <w:lang w:val="fr-FR"/>
        </w:rPr>
        <w:t xml:space="preserve"> baile-mòr </w:t>
      </w:r>
      <w:proofErr w:type="spellStart"/>
      <w:r w:rsidR="00CB1AB5" w:rsidRPr="00C464D8">
        <w:rPr>
          <w:szCs w:val="24"/>
          <w:lang w:val="fr-FR"/>
        </w:rPr>
        <w:t>Mingora</w:t>
      </w:r>
      <w:proofErr w:type="spellEnd"/>
      <w:r w:rsidR="00CB1AB5" w:rsidRPr="00C464D8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ann an </w:t>
      </w:r>
      <w:proofErr w:type="spellStart"/>
      <w:r>
        <w:rPr>
          <w:szCs w:val="24"/>
          <w:lang w:val="fr-FR"/>
        </w:rPr>
        <w:t>Gleann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Swat</w:t>
      </w:r>
      <w:proofErr w:type="spellEnd"/>
      <w:r w:rsidR="00CB1AB5" w:rsidRPr="00C464D8">
        <w:rPr>
          <w:szCs w:val="24"/>
          <w:lang w:val="fr-FR"/>
        </w:rPr>
        <w:t>.</w:t>
      </w:r>
    </w:p>
    <w:p w14:paraId="431BFB84" w14:textId="77777777" w:rsidR="00CB1AB5" w:rsidRPr="00C464D8" w:rsidRDefault="002A1C63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Chreid a h-athair gu làidir ann am foghlam mar chòir airson nan uile agus chùm e sgoil sa bhaile-mhòr. </w:t>
      </w:r>
    </w:p>
    <w:p w14:paraId="431BFB85" w14:textId="77777777" w:rsidR="00DB75D4" w:rsidRPr="00C464D8" w:rsidRDefault="0067339B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>Bha ùidh mhòr aice ann an eòlas bho bha i gu math òg agus b’ àbhaist dhi leigeil oirre gun robh i na neach-teagaisg.</w:t>
      </w:r>
    </w:p>
    <w:p w14:paraId="431BFB86" w14:textId="7B45F508" w:rsidR="00DB75D4" w:rsidRPr="00C464D8" w:rsidRDefault="003677E1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Nuair a bha </w:t>
      </w:r>
      <w:proofErr w:type="spellStart"/>
      <w:r>
        <w:rPr>
          <w:szCs w:val="24"/>
          <w:lang w:val="fr-FR"/>
        </w:rPr>
        <w:t>Malala</w:t>
      </w:r>
      <w:proofErr w:type="spellEnd"/>
      <w:r w:rsidR="00DB75D4" w:rsidRPr="00C464D8">
        <w:rPr>
          <w:szCs w:val="24"/>
          <w:lang w:val="fr-FR"/>
        </w:rPr>
        <w:t xml:space="preserve"> 10 </w:t>
      </w:r>
      <w:r>
        <w:rPr>
          <w:szCs w:val="24"/>
          <w:lang w:val="fr-FR"/>
        </w:rPr>
        <w:t>bliadhna</w:t>
      </w:r>
      <w:r w:rsidR="00B0068C">
        <w:rPr>
          <w:szCs w:val="24"/>
          <w:lang w:val="fr-FR"/>
        </w:rPr>
        <w:t xml:space="preserve"> a</w:t>
      </w:r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dh’aois</w:t>
      </w:r>
      <w:proofErr w:type="spellEnd"/>
      <w:r>
        <w:rPr>
          <w:szCs w:val="24"/>
          <w:lang w:val="fr-FR"/>
        </w:rPr>
        <w:t xml:space="preserve"> thàinig atharrachaidhean mòra air a’ </w:t>
      </w:r>
      <w:proofErr w:type="spellStart"/>
      <w:r>
        <w:rPr>
          <w:szCs w:val="24"/>
          <w:lang w:val="fr-FR"/>
        </w:rPr>
        <w:t>cheàrnaidh</w:t>
      </w:r>
      <w:proofErr w:type="spellEnd"/>
      <w:r>
        <w:rPr>
          <w:szCs w:val="24"/>
          <w:lang w:val="fr-FR"/>
        </w:rPr>
        <w:t xml:space="preserve"> ann </w:t>
      </w:r>
      <w:proofErr w:type="spellStart"/>
      <w:r>
        <w:rPr>
          <w:szCs w:val="24"/>
          <w:lang w:val="fr-FR"/>
        </w:rPr>
        <w:t>am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Pa</w:t>
      </w:r>
      <w:r w:rsidR="004B2A57">
        <w:rPr>
          <w:szCs w:val="24"/>
          <w:lang w:val="fr-FR"/>
        </w:rPr>
        <w:t>gastàn</w:t>
      </w:r>
      <w:proofErr w:type="spellEnd"/>
      <w:r>
        <w:rPr>
          <w:szCs w:val="24"/>
          <w:lang w:val="fr-FR"/>
        </w:rPr>
        <w:t xml:space="preserve"> far an robh i a’ fuireach còmhla ris an teaghlach aice.</w:t>
      </w:r>
    </w:p>
    <w:p w14:paraId="431BFB87" w14:textId="06A8290F" w:rsidR="00FD5CEB" w:rsidRPr="00C464D8" w:rsidRDefault="003677E1" w:rsidP="00FD5CEB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Dh’atharraich an </w:t>
      </w:r>
      <w:r w:rsidR="00DB75D4" w:rsidRPr="00C464D8">
        <w:rPr>
          <w:szCs w:val="24"/>
          <w:lang w:val="fr-FR"/>
        </w:rPr>
        <w:t xml:space="preserve">Taliban </w:t>
      </w:r>
      <w:proofErr w:type="spellStart"/>
      <w:r>
        <w:rPr>
          <w:szCs w:val="24"/>
          <w:lang w:val="fr-FR"/>
        </w:rPr>
        <w:t>iomadh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riaghailt</w:t>
      </w:r>
      <w:proofErr w:type="spellEnd"/>
      <w:r>
        <w:rPr>
          <w:szCs w:val="24"/>
          <w:lang w:val="fr-FR"/>
        </w:rPr>
        <w:t xml:space="preserve">; chaidh </w:t>
      </w:r>
      <w:proofErr w:type="spellStart"/>
      <w:r>
        <w:rPr>
          <w:szCs w:val="24"/>
          <w:lang w:val="fr-FR"/>
        </w:rPr>
        <w:t>toirmeasg</w:t>
      </w:r>
      <w:proofErr w:type="spellEnd"/>
      <w:r>
        <w:rPr>
          <w:szCs w:val="24"/>
          <w:lang w:val="fr-FR"/>
        </w:rPr>
        <w:t xml:space="preserve"> a chur air clann-nighean an sgoil a fhrithealadh, chaidh toirmeasg a chur air dannsadh agus coimhead telebhisean agus chaidh còrr is 400 de sgoiltean a sgrios gu tur. </w:t>
      </w:r>
    </w:p>
    <w:p w14:paraId="431BFB88" w14:textId="77777777" w:rsidR="00DB75D4" w:rsidRPr="00C464D8" w:rsidRDefault="001D5548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Bha </w:t>
      </w:r>
      <w:proofErr w:type="spellStart"/>
      <w:r w:rsidR="00FD5CEB" w:rsidRPr="00C464D8">
        <w:rPr>
          <w:szCs w:val="24"/>
          <w:lang w:val="fr-FR"/>
        </w:rPr>
        <w:t>Malala</w:t>
      </w:r>
      <w:proofErr w:type="spellEnd"/>
      <w:r w:rsidR="00FD5CEB" w:rsidRPr="00C464D8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gu math </w:t>
      </w:r>
      <w:proofErr w:type="spellStart"/>
      <w:r>
        <w:rPr>
          <w:szCs w:val="24"/>
          <w:lang w:val="fr-FR"/>
        </w:rPr>
        <w:t>troimh</w:t>
      </w:r>
      <w:proofErr w:type="spellEnd"/>
      <w:r>
        <w:rPr>
          <w:szCs w:val="24"/>
          <w:lang w:val="fr-FR"/>
        </w:rPr>
        <w:t xml:space="preserve">-a-chèile gun deach a’ chòir </w:t>
      </w:r>
      <w:r w:rsidR="002B3D3D">
        <w:rPr>
          <w:szCs w:val="24"/>
          <w:lang w:val="fr-FR"/>
        </w:rPr>
        <w:t xml:space="preserve">a bha </w:t>
      </w:r>
      <w:r>
        <w:rPr>
          <w:szCs w:val="24"/>
          <w:lang w:val="fr-FR"/>
        </w:rPr>
        <w:t>aice air foghlam a thoirt air falbh bhuaipe agus bho nigheanan eile.</w:t>
      </w:r>
    </w:p>
    <w:p w14:paraId="431BFB89" w14:textId="45D630B3" w:rsidR="00FD5CEB" w:rsidRPr="00C464D8" w:rsidRDefault="00FD5CEB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 w:rsidRPr="00C464D8">
        <w:rPr>
          <w:szCs w:val="24"/>
          <w:lang w:val="fr-FR"/>
        </w:rPr>
        <w:t>A</w:t>
      </w:r>
      <w:r w:rsidR="002B3D3D">
        <w:rPr>
          <w:szCs w:val="24"/>
          <w:lang w:val="fr-FR"/>
        </w:rPr>
        <w:t xml:space="preserve">ig aois 11, còmhla ri a h-athair a bha na fhear-teagaisg, thòisich i a’ càineadh an Taliban agus chaidh agallamh a dhèanamh leatha air </w:t>
      </w:r>
      <w:proofErr w:type="spellStart"/>
      <w:r w:rsidR="002B3D3D">
        <w:rPr>
          <w:szCs w:val="24"/>
          <w:lang w:val="fr-FR"/>
        </w:rPr>
        <w:t>telebhisean</w:t>
      </w:r>
      <w:proofErr w:type="spellEnd"/>
      <w:r w:rsidR="002B3D3D">
        <w:rPr>
          <w:szCs w:val="24"/>
          <w:lang w:val="fr-FR"/>
        </w:rPr>
        <w:t xml:space="preserve"> ann </w:t>
      </w:r>
      <w:proofErr w:type="spellStart"/>
      <w:r w:rsidR="002B3D3D">
        <w:rPr>
          <w:szCs w:val="24"/>
          <w:lang w:val="fr-FR"/>
        </w:rPr>
        <w:t>am</w:t>
      </w:r>
      <w:proofErr w:type="spellEnd"/>
      <w:r w:rsidR="002B3D3D">
        <w:rPr>
          <w:szCs w:val="24"/>
          <w:lang w:val="fr-FR"/>
        </w:rPr>
        <w:t xml:space="preserve"> </w:t>
      </w:r>
      <w:proofErr w:type="spellStart"/>
      <w:r w:rsidR="002B3D3D">
        <w:rPr>
          <w:szCs w:val="24"/>
          <w:lang w:val="fr-FR"/>
        </w:rPr>
        <w:t>Pa</w:t>
      </w:r>
      <w:r w:rsidR="004B2A57">
        <w:rPr>
          <w:szCs w:val="24"/>
          <w:lang w:val="fr-FR"/>
        </w:rPr>
        <w:t>gastàn</w:t>
      </w:r>
      <w:proofErr w:type="spellEnd"/>
      <w:r w:rsidR="002B3D3D">
        <w:rPr>
          <w:szCs w:val="24"/>
          <w:lang w:val="fr-FR"/>
        </w:rPr>
        <w:t xml:space="preserve">. Bhruidhinn i mun eagal a bha oirre gun tigeadh </w:t>
      </w:r>
      <w:proofErr w:type="spellStart"/>
      <w:r w:rsidR="002B3D3D">
        <w:rPr>
          <w:szCs w:val="24"/>
          <w:lang w:val="fr-FR"/>
        </w:rPr>
        <w:t>cogadh</w:t>
      </w:r>
      <w:proofErr w:type="spellEnd"/>
      <w:r w:rsidR="002B3D3D">
        <w:rPr>
          <w:szCs w:val="24"/>
          <w:lang w:val="fr-FR"/>
        </w:rPr>
        <w:t xml:space="preserve"> dearg anns a’ </w:t>
      </w:r>
      <w:proofErr w:type="spellStart"/>
      <w:r w:rsidR="002B3D3D">
        <w:rPr>
          <w:szCs w:val="24"/>
          <w:lang w:val="fr-FR"/>
        </w:rPr>
        <w:t>ghleann</w:t>
      </w:r>
      <w:proofErr w:type="spellEnd"/>
      <w:r w:rsidR="002B3D3D">
        <w:rPr>
          <w:szCs w:val="24"/>
          <w:lang w:val="fr-FR"/>
        </w:rPr>
        <w:t xml:space="preserve"> àlainn far an robh i a’ fuireach.</w:t>
      </w:r>
    </w:p>
    <w:p w14:paraId="431BFB8A" w14:textId="77777777" w:rsidR="00FD5CEB" w:rsidRPr="00C464D8" w:rsidRDefault="00FD5CEB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 w:rsidRPr="00C464D8">
        <w:rPr>
          <w:szCs w:val="24"/>
          <w:lang w:val="fr-FR"/>
        </w:rPr>
        <w:t>A</w:t>
      </w:r>
      <w:r w:rsidR="00161B16">
        <w:rPr>
          <w:szCs w:val="24"/>
          <w:lang w:val="fr-FR"/>
        </w:rPr>
        <w:t>ig aois 12, thòisich i blog gun urra air làrach-lìn Urdu a’ BhBC agus bhruidhinn i mun eagal a bha oirre agus mar a chaidh a thoirt oirre fuireach aig an dachaigh.</w:t>
      </w:r>
    </w:p>
    <w:p w14:paraId="431BFB8B" w14:textId="22DDC0C5" w:rsidR="00CB1AB5" w:rsidRPr="00C464D8" w:rsidRDefault="004C0272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Anns a’ Chèitean 2009, </w:t>
      </w:r>
      <w:proofErr w:type="spellStart"/>
      <w:r>
        <w:rPr>
          <w:szCs w:val="24"/>
          <w:lang w:val="fr-FR"/>
        </w:rPr>
        <w:t>dh’adhbharaich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cogadh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Ph</w:t>
      </w:r>
      <w:r w:rsidR="004B2A57">
        <w:rPr>
          <w:szCs w:val="24"/>
          <w:lang w:val="fr-FR"/>
        </w:rPr>
        <w:t>agastàin</w:t>
      </w:r>
      <w:proofErr w:type="spellEnd"/>
      <w:r w:rsidR="0024096E">
        <w:rPr>
          <w:szCs w:val="24"/>
          <w:lang w:val="fr-FR"/>
        </w:rPr>
        <w:t xml:space="preserve"> an aghaidh an Taliban gun tàinig air teaghlach </w:t>
      </w:r>
      <w:proofErr w:type="spellStart"/>
      <w:r w:rsidR="0024096E">
        <w:rPr>
          <w:szCs w:val="24"/>
          <w:lang w:val="fr-FR"/>
        </w:rPr>
        <w:t>Malala</w:t>
      </w:r>
      <w:proofErr w:type="spellEnd"/>
      <w:r w:rsidR="0024096E">
        <w:rPr>
          <w:szCs w:val="24"/>
          <w:lang w:val="fr-FR"/>
        </w:rPr>
        <w:t xml:space="preserve">, agus </w:t>
      </w:r>
      <w:proofErr w:type="spellStart"/>
      <w:r w:rsidR="0024096E">
        <w:rPr>
          <w:szCs w:val="24"/>
          <w:lang w:val="fr-FR"/>
        </w:rPr>
        <w:t>iomadh</w:t>
      </w:r>
      <w:proofErr w:type="spellEnd"/>
      <w:r w:rsidR="0024096E">
        <w:rPr>
          <w:szCs w:val="24"/>
          <w:lang w:val="fr-FR"/>
        </w:rPr>
        <w:t xml:space="preserve"> teaghlach eile, na dachaighean aca fhàgail agus teicheadh gu àite sàbhailte na ceudan de mhìltean air falbh.</w:t>
      </w:r>
    </w:p>
    <w:p w14:paraId="431BFB8C" w14:textId="77777777" w:rsidR="00CB1AB5" w:rsidRPr="00C464D8" w:rsidRDefault="000A5AF3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Nuair a bha e sàbhailte tilleadh, chaidh </w:t>
      </w:r>
      <w:proofErr w:type="spellStart"/>
      <w:r>
        <w:rPr>
          <w:szCs w:val="24"/>
          <w:lang w:val="fr-FR"/>
        </w:rPr>
        <w:t>Malala</w:t>
      </w:r>
      <w:proofErr w:type="spellEnd"/>
      <w:r>
        <w:rPr>
          <w:szCs w:val="24"/>
          <w:lang w:val="fr-FR"/>
        </w:rPr>
        <w:t xml:space="preserve"> agus an teaghlach aice air ais gu </w:t>
      </w:r>
      <w:proofErr w:type="spellStart"/>
      <w:r>
        <w:rPr>
          <w:szCs w:val="24"/>
          <w:lang w:val="fr-FR"/>
        </w:rPr>
        <w:t>Mingora</w:t>
      </w:r>
      <w:proofErr w:type="spellEnd"/>
      <w:r>
        <w:rPr>
          <w:szCs w:val="24"/>
          <w:lang w:val="fr-FR"/>
        </w:rPr>
        <w:t xml:space="preserve"> agus </w:t>
      </w:r>
      <w:proofErr w:type="spellStart"/>
      <w:r>
        <w:rPr>
          <w:szCs w:val="24"/>
          <w:lang w:val="fr-FR"/>
        </w:rPr>
        <w:t>lean</w:t>
      </w:r>
      <w:proofErr w:type="spellEnd"/>
      <w:r>
        <w:rPr>
          <w:szCs w:val="24"/>
          <w:lang w:val="fr-FR"/>
        </w:rPr>
        <w:t xml:space="preserve"> iad orra a’ </w:t>
      </w:r>
      <w:proofErr w:type="spellStart"/>
      <w:r>
        <w:rPr>
          <w:szCs w:val="24"/>
          <w:lang w:val="fr-FR"/>
        </w:rPr>
        <w:t>coiteachadh</w:t>
      </w:r>
      <w:proofErr w:type="spellEnd"/>
      <w:r>
        <w:rPr>
          <w:szCs w:val="24"/>
          <w:lang w:val="fr-FR"/>
        </w:rPr>
        <w:t xml:space="preserve"> airson còir dol dhan sgoil. </w:t>
      </w:r>
    </w:p>
    <w:p w14:paraId="431BFB8D" w14:textId="18BBFE5F" w:rsidR="00CB1AB5" w:rsidRPr="00C464D8" w:rsidRDefault="00C73709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Dh’fhàs i fhèin agus a h-athair gu math </w:t>
      </w:r>
      <w:proofErr w:type="spellStart"/>
      <w:r>
        <w:rPr>
          <w:szCs w:val="24"/>
          <w:lang w:val="fr-FR"/>
        </w:rPr>
        <w:t>ainmeil</w:t>
      </w:r>
      <w:proofErr w:type="spellEnd"/>
      <w:r>
        <w:rPr>
          <w:szCs w:val="24"/>
          <w:lang w:val="fr-FR"/>
        </w:rPr>
        <w:t xml:space="preserve"> ann </w:t>
      </w:r>
      <w:proofErr w:type="spellStart"/>
      <w:r>
        <w:rPr>
          <w:szCs w:val="24"/>
          <w:lang w:val="fr-FR"/>
        </w:rPr>
        <w:t>am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Pa</w:t>
      </w:r>
      <w:r w:rsidR="004B2A57">
        <w:rPr>
          <w:szCs w:val="24"/>
          <w:lang w:val="fr-FR"/>
        </w:rPr>
        <w:t>gastàn</w:t>
      </w:r>
      <w:proofErr w:type="spellEnd"/>
      <w:r>
        <w:rPr>
          <w:szCs w:val="24"/>
          <w:lang w:val="fr-FR"/>
        </w:rPr>
        <w:t xml:space="preserve"> airson na </w:t>
      </w:r>
      <w:proofErr w:type="spellStart"/>
      <w:r>
        <w:rPr>
          <w:szCs w:val="24"/>
          <w:lang w:val="fr-FR"/>
        </w:rPr>
        <w:t>sabaid</w:t>
      </w:r>
      <w:proofErr w:type="spellEnd"/>
      <w:r>
        <w:rPr>
          <w:szCs w:val="24"/>
          <w:lang w:val="fr-FR"/>
        </w:rPr>
        <w:t xml:space="preserve"> aca gus cothrom a thoirt do </w:t>
      </w:r>
      <w:proofErr w:type="spellStart"/>
      <w:r>
        <w:rPr>
          <w:szCs w:val="24"/>
          <w:lang w:val="fr-FR"/>
        </w:rPr>
        <w:t>nigheanan</w:t>
      </w:r>
      <w:proofErr w:type="spellEnd"/>
      <w:r>
        <w:rPr>
          <w:szCs w:val="24"/>
          <w:lang w:val="fr-FR"/>
        </w:rPr>
        <w:t xml:space="preserve"> ann </w:t>
      </w:r>
      <w:proofErr w:type="spellStart"/>
      <w:r>
        <w:rPr>
          <w:szCs w:val="24"/>
          <w:lang w:val="fr-FR"/>
        </w:rPr>
        <w:t>am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Pa</w:t>
      </w:r>
      <w:r w:rsidR="004B2A57">
        <w:rPr>
          <w:szCs w:val="24"/>
          <w:lang w:val="fr-FR"/>
        </w:rPr>
        <w:t>gastàn</w:t>
      </w:r>
      <w:proofErr w:type="spellEnd"/>
      <w:r>
        <w:rPr>
          <w:szCs w:val="24"/>
          <w:lang w:val="fr-FR"/>
        </w:rPr>
        <w:t xml:space="preserve"> air foghlam ceart an asgaidh. </w:t>
      </w:r>
    </w:p>
    <w:p w14:paraId="431BFB8E" w14:textId="7F1A4A5D" w:rsidR="00191CDA" w:rsidRPr="00C464D8" w:rsidRDefault="00152070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Chaidh </w:t>
      </w:r>
      <w:proofErr w:type="spellStart"/>
      <w:r w:rsidR="00191CDA" w:rsidRPr="00C464D8">
        <w:rPr>
          <w:szCs w:val="24"/>
          <w:lang w:val="fr-FR"/>
        </w:rPr>
        <w:t>Malala</w:t>
      </w:r>
      <w:proofErr w:type="spellEnd"/>
      <w:r w:rsidR="00191CDA" w:rsidRPr="00C464D8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ainmeachadh airson </w:t>
      </w:r>
      <w:proofErr w:type="spellStart"/>
      <w:r>
        <w:rPr>
          <w:szCs w:val="24"/>
          <w:lang w:val="fr-FR"/>
        </w:rPr>
        <w:t>caochladh</w:t>
      </w:r>
      <w:proofErr w:type="spellEnd"/>
      <w:r>
        <w:rPr>
          <w:szCs w:val="24"/>
          <w:lang w:val="fr-FR"/>
        </w:rPr>
        <w:t xml:space="preserve"> dhuaisean </w:t>
      </w:r>
      <w:r w:rsidR="00D76F1C">
        <w:rPr>
          <w:szCs w:val="24"/>
          <w:lang w:val="fr-FR"/>
        </w:rPr>
        <w:t xml:space="preserve">airson a cuid obrach </w:t>
      </w:r>
      <w:r>
        <w:rPr>
          <w:szCs w:val="24"/>
          <w:lang w:val="fr-FR"/>
        </w:rPr>
        <w:t xml:space="preserve">agus </w:t>
      </w:r>
      <w:proofErr w:type="spellStart"/>
      <w:r>
        <w:rPr>
          <w:szCs w:val="24"/>
          <w:lang w:val="fr-FR"/>
        </w:rPr>
        <w:t>ghlèidh</w:t>
      </w:r>
      <w:proofErr w:type="spellEnd"/>
      <w:r>
        <w:rPr>
          <w:szCs w:val="24"/>
          <w:lang w:val="fr-FR"/>
        </w:rPr>
        <w:t xml:space="preserve"> i Duais </w:t>
      </w:r>
      <w:proofErr w:type="spellStart"/>
      <w:r>
        <w:rPr>
          <w:szCs w:val="24"/>
          <w:lang w:val="fr-FR"/>
        </w:rPr>
        <w:t>Sìth</w:t>
      </w:r>
      <w:r w:rsidR="00343144">
        <w:rPr>
          <w:szCs w:val="24"/>
          <w:lang w:val="fr-FR"/>
        </w:rPr>
        <w:t>e</w:t>
      </w:r>
      <w:proofErr w:type="spellEnd"/>
      <w:r>
        <w:rPr>
          <w:szCs w:val="24"/>
          <w:lang w:val="fr-FR"/>
        </w:rPr>
        <w:t xml:space="preserve"> Òigridh </w:t>
      </w:r>
      <w:proofErr w:type="spellStart"/>
      <w:r>
        <w:rPr>
          <w:szCs w:val="24"/>
          <w:lang w:val="fr-FR"/>
        </w:rPr>
        <w:t>Ph</w:t>
      </w:r>
      <w:r w:rsidR="004B2A57">
        <w:rPr>
          <w:szCs w:val="24"/>
          <w:lang w:val="fr-FR"/>
        </w:rPr>
        <w:t>àgastain</w:t>
      </w:r>
      <w:proofErr w:type="spellEnd"/>
      <w:r>
        <w:rPr>
          <w:szCs w:val="24"/>
          <w:lang w:val="fr-FR"/>
        </w:rPr>
        <w:t xml:space="preserve"> ann an 2011. </w:t>
      </w:r>
    </w:p>
    <w:p w14:paraId="431BFB8F" w14:textId="07BE0339" w:rsidR="00191CDA" w:rsidRPr="00C464D8" w:rsidRDefault="00D76F1C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Cha robh an Taliban idir toilichte a thaobh mar a chuir i an aghaidh nan riaghailtean aca. Ann an 2012, nuair a bha i 15, </w:t>
      </w:r>
      <w:r w:rsidR="00903C6E">
        <w:rPr>
          <w:szCs w:val="24"/>
          <w:lang w:val="fr-FR"/>
        </w:rPr>
        <w:t xml:space="preserve">chaidh </w:t>
      </w:r>
      <w:proofErr w:type="spellStart"/>
      <w:r w:rsidR="00903C6E">
        <w:rPr>
          <w:szCs w:val="24"/>
          <w:lang w:val="fr-FR"/>
        </w:rPr>
        <w:t>Malala</w:t>
      </w:r>
      <w:proofErr w:type="spellEnd"/>
      <w:r w:rsidR="00903C6E">
        <w:rPr>
          <w:szCs w:val="24"/>
          <w:lang w:val="fr-FR"/>
        </w:rPr>
        <w:t xml:space="preserve"> a losgadh </w:t>
      </w:r>
      <w:r w:rsidR="006A6A37">
        <w:rPr>
          <w:szCs w:val="24"/>
          <w:lang w:val="fr-FR"/>
        </w:rPr>
        <w:t xml:space="preserve">le </w:t>
      </w:r>
      <w:proofErr w:type="spellStart"/>
      <w:r w:rsidR="006A6A37">
        <w:rPr>
          <w:szCs w:val="24"/>
          <w:lang w:val="fr-FR"/>
        </w:rPr>
        <w:t>gunna</w:t>
      </w:r>
      <w:proofErr w:type="spellEnd"/>
      <w:r w:rsidR="006A6A37">
        <w:rPr>
          <w:szCs w:val="24"/>
          <w:lang w:val="fr-FR"/>
        </w:rPr>
        <w:t xml:space="preserve"> </w:t>
      </w:r>
      <w:r w:rsidR="00903C6E">
        <w:rPr>
          <w:szCs w:val="24"/>
          <w:lang w:val="fr-FR"/>
        </w:rPr>
        <w:t xml:space="preserve">anns a’ cheann le </w:t>
      </w:r>
      <w:proofErr w:type="spellStart"/>
      <w:r w:rsidR="00903C6E">
        <w:rPr>
          <w:szCs w:val="24"/>
          <w:lang w:val="fr-FR"/>
        </w:rPr>
        <w:t>ball</w:t>
      </w:r>
      <w:proofErr w:type="spellEnd"/>
      <w:r w:rsidR="00903C6E">
        <w:rPr>
          <w:szCs w:val="24"/>
          <w:lang w:val="fr-FR"/>
        </w:rPr>
        <w:t xml:space="preserve"> den Ta</w:t>
      </w:r>
      <w:r w:rsidR="006A6A37">
        <w:rPr>
          <w:szCs w:val="24"/>
          <w:lang w:val="fr-FR"/>
        </w:rPr>
        <w:t>liban nuair a bha</w:t>
      </w:r>
      <w:r w:rsidR="00903C6E">
        <w:rPr>
          <w:szCs w:val="24"/>
          <w:lang w:val="fr-FR"/>
        </w:rPr>
        <w:t xml:space="preserve"> i fhèin agus</w:t>
      </w:r>
      <w:r w:rsidR="006A6A37">
        <w:rPr>
          <w:szCs w:val="24"/>
          <w:lang w:val="fr-FR"/>
        </w:rPr>
        <w:t xml:space="preserve"> a caraidean</w:t>
      </w:r>
      <w:r w:rsidR="00903C6E">
        <w:rPr>
          <w:szCs w:val="24"/>
          <w:lang w:val="fr-FR"/>
        </w:rPr>
        <w:t xml:space="preserve"> a’ siubhal dhachaigh bhon sgoil. </w:t>
      </w:r>
    </w:p>
    <w:p w14:paraId="431BFB90" w14:textId="5ED83BED" w:rsidR="00191CDA" w:rsidRPr="00C464D8" w:rsidRDefault="00D63721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Agus i air a leòn gu dona, chaidh </w:t>
      </w:r>
      <w:proofErr w:type="spellStart"/>
      <w:r>
        <w:rPr>
          <w:szCs w:val="24"/>
          <w:lang w:val="fr-FR"/>
        </w:rPr>
        <w:t>leigheas</w:t>
      </w:r>
      <w:proofErr w:type="spellEnd"/>
      <w:r>
        <w:rPr>
          <w:szCs w:val="24"/>
          <w:lang w:val="fr-FR"/>
        </w:rPr>
        <w:t xml:space="preserve"> a thoirt do </w:t>
      </w:r>
      <w:proofErr w:type="spellStart"/>
      <w:r>
        <w:rPr>
          <w:szCs w:val="24"/>
          <w:lang w:val="fr-FR"/>
        </w:rPr>
        <w:t>Mhalala</w:t>
      </w:r>
      <w:proofErr w:type="spellEnd"/>
      <w:r>
        <w:rPr>
          <w:szCs w:val="24"/>
          <w:lang w:val="fr-FR"/>
        </w:rPr>
        <w:t xml:space="preserve"> ann </w:t>
      </w:r>
      <w:proofErr w:type="spellStart"/>
      <w:r>
        <w:rPr>
          <w:szCs w:val="24"/>
          <w:lang w:val="fr-FR"/>
        </w:rPr>
        <w:t>am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Pa</w:t>
      </w:r>
      <w:r w:rsidR="004B2A57">
        <w:rPr>
          <w:szCs w:val="24"/>
          <w:lang w:val="fr-FR"/>
        </w:rPr>
        <w:t>gastàn</w:t>
      </w:r>
      <w:proofErr w:type="spellEnd"/>
      <w:r>
        <w:rPr>
          <w:szCs w:val="24"/>
          <w:lang w:val="fr-FR"/>
        </w:rPr>
        <w:t xml:space="preserve"> an toiseach agus an uair sin chaidh a </w:t>
      </w:r>
      <w:proofErr w:type="spellStart"/>
      <w:r>
        <w:rPr>
          <w:szCs w:val="24"/>
          <w:lang w:val="fr-FR"/>
        </w:rPr>
        <w:t>cur</w:t>
      </w:r>
      <w:proofErr w:type="spellEnd"/>
      <w:r>
        <w:rPr>
          <w:szCs w:val="24"/>
          <w:lang w:val="fr-FR"/>
        </w:rPr>
        <w:t xml:space="preserve"> gu aonad sònraichte ann </w:t>
      </w:r>
      <w:proofErr w:type="spellStart"/>
      <w:r>
        <w:rPr>
          <w:szCs w:val="24"/>
          <w:lang w:val="fr-FR"/>
        </w:rPr>
        <w:t>am</w:t>
      </w:r>
      <w:proofErr w:type="spellEnd"/>
      <w:r>
        <w:rPr>
          <w:szCs w:val="24"/>
          <w:lang w:val="fr-FR"/>
        </w:rPr>
        <w:t xml:space="preserve"> Birmingham.</w:t>
      </w:r>
    </w:p>
    <w:p w14:paraId="431BFB91" w14:textId="74FD5992" w:rsidR="00191CDA" w:rsidRPr="00C464D8" w:rsidRDefault="00F93DBA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 w:rsidRPr="00C464D8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31BFBBD" wp14:editId="431BFBBE">
                <wp:simplePos x="0" y="0"/>
                <wp:positionH relativeFrom="margin">
                  <wp:posOffset>-187984</wp:posOffset>
                </wp:positionH>
                <wp:positionV relativeFrom="paragraph">
                  <wp:posOffset>-127169</wp:posOffset>
                </wp:positionV>
                <wp:extent cx="6410325" cy="8771267"/>
                <wp:effectExtent l="19050" t="19050" r="47625" b="298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8771267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2CF76EC" id="Rectangle 2" o:spid="_x0000_s1026" style="position:absolute;margin-left:-14.8pt;margin-top:-10pt;width:504.75pt;height:690.6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" filled="f" strokecolor="#92d050" strokeweight="4.5pt">
                <w10:wrap anchorx="margin"/>
              </v:rect>
            </w:pict>
          </mc:Fallback>
        </mc:AlternateContent>
      </w:r>
      <w:r w:rsidR="00D63721">
        <w:rPr>
          <w:szCs w:val="24"/>
          <w:lang w:val="fr-FR"/>
        </w:rPr>
        <w:t xml:space="preserve">Chaidh i fon </w:t>
      </w:r>
      <w:proofErr w:type="spellStart"/>
      <w:r w:rsidR="00D63721">
        <w:rPr>
          <w:szCs w:val="24"/>
          <w:lang w:val="fr-FR"/>
        </w:rPr>
        <w:t>lannsa</w:t>
      </w:r>
      <w:r w:rsidR="006A6A37">
        <w:rPr>
          <w:szCs w:val="24"/>
          <w:lang w:val="fr-FR"/>
        </w:rPr>
        <w:t>ir</w:t>
      </w:r>
      <w:proofErr w:type="spellEnd"/>
      <w:r w:rsidR="00D63721">
        <w:rPr>
          <w:szCs w:val="24"/>
          <w:lang w:val="fr-FR"/>
        </w:rPr>
        <w:t xml:space="preserve"> </w:t>
      </w:r>
      <w:proofErr w:type="spellStart"/>
      <w:r w:rsidR="00D63721">
        <w:rPr>
          <w:szCs w:val="24"/>
          <w:lang w:val="fr-FR"/>
        </w:rPr>
        <w:t>iomadh</w:t>
      </w:r>
      <w:proofErr w:type="spellEnd"/>
      <w:r w:rsidR="00D63721">
        <w:rPr>
          <w:szCs w:val="24"/>
          <w:lang w:val="fr-FR"/>
        </w:rPr>
        <w:t xml:space="preserve"> turas agus </w:t>
      </w:r>
      <w:proofErr w:type="spellStart"/>
      <w:r w:rsidR="006A6A37">
        <w:rPr>
          <w:szCs w:val="24"/>
          <w:lang w:val="fr-FR"/>
        </w:rPr>
        <w:t>mìosan</w:t>
      </w:r>
      <w:proofErr w:type="spellEnd"/>
      <w:r w:rsidR="006A6A37">
        <w:rPr>
          <w:szCs w:val="24"/>
          <w:lang w:val="fr-FR"/>
        </w:rPr>
        <w:t xml:space="preserve"> de </w:t>
      </w:r>
      <w:proofErr w:type="spellStart"/>
      <w:r w:rsidR="006A6A37">
        <w:rPr>
          <w:szCs w:val="24"/>
          <w:lang w:val="fr-FR"/>
        </w:rPr>
        <w:t>teiripe</w:t>
      </w:r>
      <w:proofErr w:type="spellEnd"/>
      <w:r w:rsidR="00D63721">
        <w:rPr>
          <w:szCs w:val="24"/>
          <w:lang w:val="fr-FR"/>
        </w:rPr>
        <w:t xml:space="preserve"> </w:t>
      </w:r>
      <w:proofErr w:type="spellStart"/>
      <w:r w:rsidR="00D63721">
        <w:rPr>
          <w:szCs w:val="24"/>
          <w:lang w:val="fr-FR"/>
        </w:rPr>
        <w:t>ach</w:t>
      </w:r>
      <w:proofErr w:type="spellEnd"/>
      <w:r w:rsidR="00D63721">
        <w:rPr>
          <w:szCs w:val="24"/>
          <w:lang w:val="fr-FR"/>
        </w:rPr>
        <w:t xml:space="preserve"> gu </w:t>
      </w:r>
      <w:proofErr w:type="spellStart"/>
      <w:r w:rsidR="00D63721">
        <w:rPr>
          <w:szCs w:val="24"/>
          <w:lang w:val="fr-FR"/>
        </w:rPr>
        <w:t>fortanach</w:t>
      </w:r>
      <w:proofErr w:type="spellEnd"/>
      <w:r w:rsidR="00D63721">
        <w:rPr>
          <w:szCs w:val="24"/>
          <w:lang w:val="fr-FR"/>
        </w:rPr>
        <w:t xml:space="preserve"> cha do </w:t>
      </w:r>
      <w:r w:rsidR="006A6A37">
        <w:rPr>
          <w:szCs w:val="24"/>
          <w:lang w:val="fr-FR"/>
        </w:rPr>
        <w:t xml:space="preserve">dh’fhuiling i </w:t>
      </w:r>
      <w:proofErr w:type="spellStart"/>
      <w:r w:rsidR="006A6A37">
        <w:rPr>
          <w:szCs w:val="24"/>
          <w:lang w:val="fr-FR"/>
        </w:rPr>
        <w:t>cron</w:t>
      </w:r>
      <w:proofErr w:type="spellEnd"/>
      <w:r w:rsidR="006A6A37">
        <w:rPr>
          <w:szCs w:val="24"/>
          <w:lang w:val="fr-FR"/>
        </w:rPr>
        <w:t xml:space="preserve"> sam bith na</w:t>
      </w:r>
      <w:r w:rsidR="00D63721">
        <w:rPr>
          <w:szCs w:val="24"/>
          <w:lang w:val="fr-FR"/>
        </w:rPr>
        <w:t xml:space="preserve"> </w:t>
      </w:r>
      <w:proofErr w:type="spellStart"/>
      <w:r w:rsidR="00D63721">
        <w:rPr>
          <w:szCs w:val="24"/>
          <w:lang w:val="fr-FR"/>
        </w:rPr>
        <w:t>eanchainn</w:t>
      </w:r>
      <w:proofErr w:type="spellEnd"/>
      <w:r w:rsidR="00D63721">
        <w:rPr>
          <w:szCs w:val="24"/>
          <w:lang w:val="fr-FR"/>
        </w:rPr>
        <w:t xml:space="preserve">. </w:t>
      </w:r>
    </w:p>
    <w:p w14:paraId="431BFB92" w14:textId="0273E5EE" w:rsidR="00E916C6" w:rsidRPr="00C464D8" w:rsidRDefault="006A6A37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>Cho luath ‘</w:t>
      </w:r>
      <w:r w:rsidR="00D63721">
        <w:rPr>
          <w:szCs w:val="24"/>
          <w:lang w:val="fr-FR"/>
        </w:rPr>
        <w:t>s a bha i slàn gu leòr, cha robh a dhìth oirre ach dol dhan sgoil ann am Birmingham.</w:t>
      </w:r>
    </w:p>
    <w:p w14:paraId="431BFB93" w14:textId="77777777" w:rsidR="00E916C6" w:rsidRPr="00C464D8" w:rsidRDefault="00343144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>Thug a sgeul mìorbhaileach gu aire an t-saoghail gu lèir i agus fhuair i taic air feadh na cruinne.</w:t>
      </w:r>
      <w:r w:rsidR="00572FE1" w:rsidRPr="00C464D8">
        <w:rPr>
          <w:szCs w:val="24"/>
          <w:lang w:val="fr-FR"/>
        </w:rPr>
        <w:t xml:space="preserve"> </w:t>
      </w:r>
    </w:p>
    <w:p w14:paraId="431BFB94" w14:textId="69F5D322" w:rsidR="00572FE1" w:rsidRPr="00C464D8" w:rsidRDefault="00343144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Tha i air a bhith a’ labhairt aig na Dùthchannan Aonaichte, tha i air leabhar a sgrìobhadh agus ann an 2014, ghlèidh i Duais Sìthe Nobel le neach eile. Aig </w:t>
      </w:r>
      <w:proofErr w:type="spellStart"/>
      <w:r>
        <w:rPr>
          <w:szCs w:val="24"/>
          <w:lang w:val="fr-FR"/>
        </w:rPr>
        <w:t>aois</w:t>
      </w:r>
      <w:proofErr w:type="spellEnd"/>
      <w:r>
        <w:rPr>
          <w:szCs w:val="24"/>
          <w:lang w:val="fr-FR"/>
        </w:rPr>
        <w:t xml:space="preserve"> 17, b’ i an neach a b’ òig</w:t>
      </w:r>
      <w:r w:rsidR="00DB10FD">
        <w:rPr>
          <w:szCs w:val="24"/>
          <w:lang w:val="fr-FR"/>
        </w:rPr>
        <w:t>e</w:t>
      </w:r>
      <w:r>
        <w:rPr>
          <w:szCs w:val="24"/>
          <w:lang w:val="fr-FR"/>
        </w:rPr>
        <w:t xml:space="preserve"> a fhuair an duais seo riamh. </w:t>
      </w:r>
      <w:r w:rsidR="00572FE1" w:rsidRPr="00C464D8">
        <w:rPr>
          <w:szCs w:val="24"/>
          <w:lang w:val="fr-FR"/>
        </w:rPr>
        <w:t xml:space="preserve"> </w:t>
      </w:r>
    </w:p>
    <w:p w14:paraId="431BFB95" w14:textId="77777777" w:rsidR="00572FE1" w:rsidRPr="00C464D8" w:rsidRDefault="007E177F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Chaidh </w:t>
      </w:r>
      <w:proofErr w:type="spellStart"/>
      <w:r>
        <w:rPr>
          <w:szCs w:val="24"/>
          <w:lang w:val="fr-FR"/>
        </w:rPr>
        <w:t>Maoin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Malala</w:t>
      </w:r>
      <w:proofErr w:type="spellEnd"/>
      <w:r>
        <w:rPr>
          <w:szCs w:val="24"/>
          <w:lang w:val="fr-FR"/>
        </w:rPr>
        <w:t xml:space="preserve"> a stèidheachadh gus </w:t>
      </w:r>
      <w:proofErr w:type="spellStart"/>
      <w:r>
        <w:rPr>
          <w:szCs w:val="24"/>
          <w:lang w:val="fr-FR"/>
        </w:rPr>
        <w:t>cumhachd</w:t>
      </w:r>
      <w:proofErr w:type="spellEnd"/>
      <w:r>
        <w:rPr>
          <w:szCs w:val="24"/>
          <w:lang w:val="fr-FR"/>
        </w:rPr>
        <w:t xml:space="preserve"> a thoirt do nigheanan an comas aca a thoirt gu buil tro fhoghlam agus tha i a’ maoineachadh phròiseactan ann an sia dùthchannan.</w:t>
      </w:r>
    </w:p>
    <w:p w14:paraId="431BFB96" w14:textId="77777777" w:rsidR="00572FE1" w:rsidRPr="00C464D8" w:rsidRDefault="006C4C25" w:rsidP="00DB75D4">
      <w:pPr>
        <w:pStyle w:val="ListParagraph"/>
        <w:numPr>
          <w:ilvl w:val="0"/>
          <w:numId w:val="7"/>
        </w:numPr>
        <w:rPr>
          <w:szCs w:val="24"/>
          <w:lang w:val="fr-FR"/>
        </w:rPr>
      </w:pPr>
      <w:r>
        <w:rPr>
          <w:szCs w:val="24"/>
          <w:lang w:val="fr-FR"/>
        </w:rPr>
        <w:t xml:space="preserve">Tha </w:t>
      </w:r>
      <w:proofErr w:type="spellStart"/>
      <w:r w:rsidR="00572FE1" w:rsidRPr="00C464D8">
        <w:rPr>
          <w:szCs w:val="24"/>
          <w:lang w:val="fr-FR"/>
        </w:rPr>
        <w:t>Malala</w:t>
      </w:r>
      <w:proofErr w:type="spellEnd"/>
      <w:r w:rsidR="00572FE1" w:rsidRPr="00C464D8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a’ fuireach ann </w:t>
      </w:r>
      <w:proofErr w:type="spellStart"/>
      <w:r>
        <w:rPr>
          <w:szCs w:val="24"/>
          <w:lang w:val="fr-FR"/>
        </w:rPr>
        <w:t>am</w:t>
      </w:r>
      <w:proofErr w:type="spellEnd"/>
      <w:r>
        <w:rPr>
          <w:szCs w:val="24"/>
          <w:lang w:val="fr-FR"/>
        </w:rPr>
        <w:t xml:space="preserve"> Birmingham an-dràsta agus tha i gu mòr airson foghlaim agus gum fàs nigheanan nan luchd-stiùiridh misneachail is làidir anns na coimhearsnachdan aca.</w:t>
      </w:r>
    </w:p>
    <w:p w14:paraId="431BFB97" w14:textId="77777777" w:rsidR="00572FE1" w:rsidRPr="00C464D8" w:rsidRDefault="00572FE1" w:rsidP="00572FE1">
      <w:pPr>
        <w:rPr>
          <w:szCs w:val="24"/>
          <w:lang w:val="fr-FR"/>
        </w:rPr>
      </w:pPr>
    </w:p>
    <w:p w14:paraId="431BFB98" w14:textId="77777777" w:rsidR="00572FE1" w:rsidRPr="00C464D8" w:rsidRDefault="006941AF" w:rsidP="00572FE1">
      <w:pPr>
        <w:rPr>
          <w:b/>
          <w:szCs w:val="24"/>
          <w:lang w:val="fr-FR"/>
        </w:rPr>
      </w:pPr>
      <w:r>
        <w:rPr>
          <w:b/>
          <w:szCs w:val="24"/>
          <w:lang w:val="fr-FR"/>
        </w:rPr>
        <w:t>Teanntachd/ dùbhlanan a thàinig oirre</w:t>
      </w:r>
    </w:p>
    <w:p w14:paraId="431BFB99" w14:textId="77777777" w:rsidR="00BE5FE9" w:rsidRPr="00C464D8" w:rsidRDefault="00BE5FE9" w:rsidP="00572FE1">
      <w:pPr>
        <w:rPr>
          <w:b/>
          <w:szCs w:val="24"/>
          <w:lang w:val="fr-FR"/>
        </w:rPr>
      </w:pPr>
    </w:p>
    <w:p w14:paraId="431BFB9A" w14:textId="77777777" w:rsidR="00572FE1" w:rsidRPr="00C464D8" w:rsidRDefault="00572FE1" w:rsidP="00572FE1">
      <w:pPr>
        <w:rPr>
          <w:b/>
          <w:szCs w:val="24"/>
          <w:lang w:val="fr-FR"/>
        </w:rPr>
      </w:pPr>
      <w:r w:rsidRPr="00C464D8">
        <w:rPr>
          <w:b/>
          <w:szCs w:val="24"/>
          <w:lang w:val="fr-FR"/>
        </w:rPr>
        <w:t>Co</w:t>
      </w:r>
      <w:r w:rsidR="006941AF">
        <w:rPr>
          <w:b/>
          <w:szCs w:val="24"/>
          <w:lang w:val="fr-FR"/>
        </w:rPr>
        <w:t>imhearsnachd</w:t>
      </w:r>
    </w:p>
    <w:p w14:paraId="431BFB9B" w14:textId="77777777" w:rsidR="00DB75D4" w:rsidRPr="00C464D8" w:rsidRDefault="006941AF">
      <w:pPr>
        <w:rPr>
          <w:szCs w:val="24"/>
          <w:lang w:val="fr-FR"/>
        </w:rPr>
      </w:pPr>
      <w:r>
        <w:rPr>
          <w:szCs w:val="24"/>
          <w:lang w:val="fr-FR"/>
        </w:rPr>
        <w:t>Cogadh</w:t>
      </w:r>
    </w:p>
    <w:p w14:paraId="431BFB9C" w14:textId="77777777" w:rsidR="00572FE1" w:rsidRPr="00C464D8" w:rsidRDefault="006941AF">
      <w:pPr>
        <w:rPr>
          <w:szCs w:val="24"/>
          <w:lang w:val="fr-FR"/>
        </w:rPr>
      </w:pPr>
      <w:r>
        <w:rPr>
          <w:szCs w:val="24"/>
          <w:lang w:val="fr-FR"/>
        </w:rPr>
        <w:t>Gun deach foghlam a dhiùltadh dhi</w:t>
      </w:r>
    </w:p>
    <w:p w14:paraId="431BFB9D" w14:textId="77777777" w:rsidR="00572FE1" w:rsidRPr="00C464D8" w:rsidRDefault="00572FE1">
      <w:pPr>
        <w:rPr>
          <w:szCs w:val="24"/>
          <w:lang w:val="fr-FR"/>
        </w:rPr>
      </w:pPr>
    </w:p>
    <w:p w14:paraId="431BFB9E" w14:textId="77777777" w:rsidR="00572FE1" w:rsidRPr="00C464D8" w:rsidRDefault="006941AF">
      <w:pPr>
        <w:rPr>
          <w:b/>
          <w:szCs w:val="24"/>
          <w:lang w:val="fr-FR"/>
        </w:rPr>
      </w:pPr>
      <w:r>
        <w:rPr>
          <w:b/>
          <w:szCs w:val="24"/>
          <w:lang w:val="fr-FR"/>
        </w:rPr>
        <w:t>Teaghlach</w:t>
      </w:r>
    </w:p>
    <w:p w14:paraId="431BFB9F" w14:textId="77777777" w:rsidR="00572FE1" w:rsidRPr="00C464D8" w:rsidRDefault="006941AF" w:rsidP="00572FE1">
      <w:pPr>
        <w:rPr>
          <w:szCs w:val="24"/>
          <w:lang w:val="fr-FR"/>
        </w:rPr>
      </w:pPr>
      <w:r>
        <w:rPr>
          <w:szCs w:val="24"/>
          <w:lang w:val="fr-FR"/>
        </w:rPr>
        <w:t>Gun tàinig oirre an teaghlach aice fhàgail gus àite sàbhailte a lorg</w:t>
      </w:r>
    </w:p>
    <w:p w14:paraId="431BFBA0" w14:textId="77777777" w:rsidR="00572FE1" w:rsidRPr="00C464D8" w:rsidRDefault="006941AF">
      <w:pPr>
        <w:rPr>
          <w:szCs w:val="24"/>
          <w:lang w:val="fr-FR"/>
        </w:rPr>
      </w:pPr>
      <w:r>
        <w:rPr>
          <w:szCs w:val="24"/>
          <w:lang w:val="fr-FR"/>
        </w:rPr>
        <w:t>Gun deach a sgaradh bho a màthair agus a bràithrean airson an leigheis aice</w:t>
      </w:r>
    </w:p>
    <w:p w14:paraId="431BFBA1" w14:textId="77777777" w:rsidR="00310821" w:rsidRPr="00C464D8" w:rsidRDefault="00310821">
      <w:pPr>
        <w:rPr>
          <w:szCs w:val="24"/>
          <w:lang w:val="fr-FR"/>
        </w:rPr>
      </w:pPr>
    </w:p>
    <w:p w14:paraId="431BFBA2" w14:textId="77777777" w:rsidR="00310821" w:rsidRPr="00C464D8" w:rsidRDefault="006941AF">
      <w:pPr>
        <w:rPr>
          <w:b/>
          <w:szCs w:val="24"/>
          <w:lang w:val="fr-FR"/>
        </w:rPr>
      </w:pPr>
      <w:r>
        <w:rPr>
          <w:b/>
          <w:szCs w:val="24"/>
          <w:lang w:val="fr-FR"/>
        </w:rPr>
        <w:t>Mar neach-aonair</w:t>
      </w:r>
    </w:p>
    <w:p w14:paraId="431BFBA3" w14:textId="77777777" w:rsidR="00310821" w:rsidRPr="00C464D8" w:rsidRDefault="006941AF">
      <w:pPr>
        <w:rPr>
          <w:szCs w:val="24"/>
          <w:lang w:val="fr-FR"/>
        </w:rPr>
      </w:pPr>
      <w:r>
        <w:rPr>
          <w:szCs w:val="24"/>
          <w:lang w:val="fr-FR"/>
        </w:rPr>
        <w:t>Gun deach losgadh oirre</w:t>
      </w:r>
      <w:r w:rsidR="00310821" w:rsidRPr="00C464D8">
        <w:rPr>
          <w:szCs w:val="24"/>
          <w:lang w:val="fr-FR"/>
        </w:rPr>
        <w:t xml:space="preserve"> </w:t>
      </w:r>
    </w:p>
    <w:p w14:paraId="431BFBA4" w14:textId="7B31EF52" w:rsidR="00310821" w:rsidRPr="00C464D8" w:rsidRDefault="006A6A37">
      <w:pPr>
        <w:rPr>
          <w:szCs w:val="24"/>
          <w:lang w:val="fr-FR"/>
        </w:rPr>
      </w:pPr>
      <w:r>
        <w:rPr>
          <w:szCs w:val="24"/>
          <w:lang w:val="fr-FR"/>
        </w:rPr>
        <w:t xml:space="preserve">Gun d’fhuair i </w:t>
      </w:r>
      <w:proofErr w:type="spellStart"/>
      <w:r>
        <w:rPr>
          <w:szCs w:val="24"/>
          <w:lang w:val="fr-FR"/>
        </w:rPr>
        <w:t>iomadh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leigheasadh</w:t>
      </w:r>
      <w:proofErr w:type="spellEnd"/>
      <w:r>
        <w:rPr>
          <w:szCs w:val="24"/>
          <w:lang w:val="fr-FR"/>
        </w:rPr>
        <w:t xml:space="preserve"> is </w:t>
      </w:r>
      <w:proofErr w:type="spellStart"/>
      <w:r>
        <w:rPr>
          <w:szCs w:val="24"/>
          <w:lang w:val="fr-FR"/>
        </w:rPr>
        <w:t>teiripe</w:t>
      </w:r>
      <w:proofErr w:type="spellEnd"/>
      <w:r>
        <w:rPr>
          <w:szCs w:val="24"/>
          <w:lang w:val="fr-FR"/>
        </w:rPr>
        <w:t xml:space="preserve"> </w:t>
      </w:r>
    </w:p>
    <w:p w14:paraId="431BFBA5" w14:textId="77777777" w:rsidR="00310821" w:rsidRPr="00C464D8" w:rsidRDefault="00310821">
      <w:pPr>
        <w:rPr>
          <w:szCs w:val="24"/>
          <w:lang w:val="fr-FR"/>
        </w:rPr>
      </w:pPr>
    </w:p>
    <w:p w14:paraId="431BFBA6" w14:textId="77777777" w:rsidR="00310821" w:rsidRPr="00C464D8" w:rsidRDefault="00310821">
      <w:pPr>
        <w:rPr>
          <w:szCs w:val="24"/>
          <w:lang w:val="fr-FR"/>
        </w:rPr>
      </w:pPr>
    </w:p>
    <w:p w14:paraId="431BFBA7" w14:textId="77777777" w:rsidR="00310821" w:rsidRPr="00C464D8" w:rsidRDefault="006941AF">
      <w:pPr>
        <w:rPr>
          <w:b/>
          <w:szCs w:val="24"/>
          <w:lang w:val="fr-FR"/>
        </w:rPr>
      </w:pPr>
      <w:r>
        <w:rPr>
          <w:b/>
          <w:szCs w:val="24"/>
          <w:lang w:val="fr-FR"/>
        </w:rPr>
        <w:t>Gnothaichean dìona</w:t>
      </w:r>
    </w:p>
    <w:p w14:paraId="431BFBA8" w14:textId="77777777" w:rsidR="00310821" w:rsidRPr="00C464D8" w:rsidRDefault="00310821">
      <w:pPr>
        <w:rPr>
          <w:szCs w:val="24"/>
          <w:lang w:val="fr-FR"/>
        </w:rPr>
      </w:pPr>
    </w:p>
    <w:p w14:paraId="431BFBA9" w14:textId="77777777" w:rsidR="00310821" w:rsidRPr="00C464D8" w:rsidRDefault="00310821">
      <w:pPr>
        <w:rPr>
          <w:b/>
          <w:szCs w:val="24"/>
          <w:lang w:val="fr-FR"/>
        </w:rPr>
      </w:pPr>
      <w:r w:rsidRPr="00C464D8">
        <w:rPr>
          <w:b/>
          <w:szCs w:val="24"/>
          <w:lang w:val="fr-FR"/>
        </w:rPr>
        <w:t>Co</w:t>
      </w:r>
      <w:r w:rsidR="00A77AD3">
        <w:rPr>
          <w:b/>
          <w:szCs w:val="24"/>
          <w:lang w:val="fr-FR"/>
        </w:rPr>
        <w:t>imhearsnachd</w:t>
      </w:r>
    </w:p>
    <w:p w14:paraId="431BFBAA" w14:textId="77777777" w:rsidR="00C50D60" w:rsidRDefault="00C50D60">
      <w:pPr>
        <w:rPr>
          <w:szCs w:val="24"/>
          <w:lang w:val="fr-FR"/>
        </w:rPr>
      </w:pPr>
      <w:r>
        <w:rPr>
          <w:szCs w:val="24"/>
          <w:lang w:val="fr-FR"/>
        </w:rPr>
        <w:t>Cothrom aice air foghlam</w:t>
      </w:r>
    </w:p>
    <w:p w14:paraId="431BFBAB" w14:textId="77777777" w:rsidR="00310821" w:rsidRPr="00C464D8" w:rsidRDefault="00C50D60">
      <w:pPr>
        <w:rPr>
          <w:szCs w:val="24"/>
          <w:lang w:val="fr-FR"/>
        </w:rPr>
      </w:pPr>
      <w:r>
        <w:rPr>
          <w:szCs w:val="24"/>
          <w:lang w:val="fr-FR"/>
        </w:rPr>
        <w:t>Gaol dhan dùthaich aice</w:t>
      </w:r>
    </w:p>
    <w:p w14:paraId="431BFBAC" w14:textId="0061B6E0" w:rsidR="00310821" w:rsidRPr="00C464D8" w:rsidRDefault="00C50D60">
      <w:pPr>
        <w:rPr>
          <w:szCs w:val="24"/>
          <w:lang w:val="fr-FR"/>
        </w:rPr>
      </w:pPr>
      <w:r>
        <w:rPr>
          <w:szCs w:val="24"/>
          <w:lang w:val="fr-FR"/>
        </w:rPr>
        <w:t>A bhith</w:t>
      </w:r>
      <w:r w:rsidR="006A6A37">
        <w:rPr>
          <w:szCs w:val="24"/>
          <w:lang w:val="fr-FR"/>
        </w:rPr>
        <w:t xml:space="preserve"> comasach a guth a thogail sna </w:t>
      </w:r>
      <w:proofErr w:type="spellStart"/>
      <w:r w:rsidR="006A6A37">
        <w:rPr>
          <w:szCs w:val="24"/>
          <w:lang w:val="fr-FR"/>
        </w:rPr>
        <w:t>blogaichean</w:t>
      </w:r>
      <w:proofErr w:type="spellEnd"/>
      <w:r w:rsidR="006A6A37">
        <w:rPr>
          <w:szCs w:val="24"/>
          <w:lang w:val="fr-FR"/>
        </w:rPr>
        <w:t xml:space="preserve"> agus</w:t>
      </w:r>
      <w:r>
        <w:rPr>
          <w:szCs w:val="24"/>
          <w:lang w:val="fr-FR"/>
        </w:rPr>
        <w:t xml:space="preserve"> sna h-</w:t>
      </w:r>
      <w:proofErr w:type="spellStart"/>
      <w:r>
        <w:rPr>
          <w:szCs w:val="24"/>
          <w:lang w:val="fr-FR"/>
        </w:rPr>
        <w:t>agallamhan</w:t>
      </w:r>
      <w:proofErr w:type="spellEnd"/>
      <w:r>
        <w:rPr>
          <w:szCs w:val="24"/>
          <w:lang w:val="fr-FR"/>
        </w:rPr>
        <w:t xml:space="preserve"> aice</w:t>
      </w:r>
    </w:p>
    <w:p w14:paraId="431BFBAD" w14:textId="77777777" w:rsidR="00D14678" w:rsidRPr="00C464D8" w:rsidRDefault="00C50D60">
      <w:pPr>
        <w:rPr>
          <w:szCs w:val="24"/>
          <w:lang w:val="fr-FR"/>
        </w:rPr>
      </w:pPr>
      <w:r>
        <w:rPr>
          <w:szCs w:val="24"/>
          <w:lang w:val="fr-FR"/>
        </w:rPr>
        <w:t xml:space="preserve">Taic air feadh </w:t>
      </w:r>
      <w:proofErr w:type="spellStart"/>
      <w:r>
        <w:rPr>
          <w:szCs w:val="24"/>
          <w:lang w:val="fr-FR"/>
        </w:rPr>
        <w:t>an</w:t>
      </w:r>
      <w:proofErr w:type="spellEnd"/>
      <w:r>
        <w:rPr>
          <w:szCs w:val="24"/>
          <w:lang w:val="fr-FR"/>
        </w:rPr>
        <w:t xml:space="preserve"> t-</w:t>
      </w:r>
      <w:proofErr w:type="spellStart"/>
      <w:r>
        <w:rPr>
          <w:szCs w:val="24"/>
          <w:lang w:val="fr-FR"/>
        </w:rPr>
        <w:t>saoghail</w:t>
      </w:r>
      <w:proofErr w:type="spellEnd"/>
      <w:r>
        <w:rPr>
          <w:szCs w:val="24"/>
          <w:lang w:val="fr-FR"/>
        </w:rPr>
        <w:t xml:space="preserve"> airson nan iomairtean aice</w:t>
      </w:r>
    </w:p>
    <w:p w14:paraId="431BFBAE" w14:textId="77777777" w:rsidR="00310821" w:rsidRPr="00C464D8" w:rsidRDefault="00310821">
      <w:pPr>
        <w:rPr>
          <w:szCs w:val="24"/>
          <w:lang w:val="fr-FR"/>
        </w:rPr>
      </w:pPr>
    </w:p>
    <w:p w14:paraId="431BFBAF" w14:textId="77777777" w:rsidR="00310821" w:rsidRPr="00C464D8" w:rsidRDefault="006032A7">
      <w:pPr>
        <w:rPr>
          <w:b/>
          <w:szCs w:val="24"/>
          <w:lang w:val="fr-FR"/>
        </w:rPr>
      </w:pPr>
      <w:r>
        <w:rPr>
          <w:b/>
          <w:szCs w:val="24"/>
          <w:lang w:val="fr-FR"/>
        </w:rPr>
        <w:t>Teaghlach</w:t>
      </w:r>
    </w:p>
    <w:p w14:paraId="431BFBB0" w14:textId="77777777" w:rsidR="00310821" w:rsidRPr="00C464D8" w:rsidRDefault="006032A7">
      <w:pPr>
        <w:rPr>
          <w:szCs w:val="24"/>
          <w:lang w:val="fr-FR"/>
        </w:rPr>
      </w:pPr>
      <w:r>
        <w:rPr>
          <w:szCs w:val="24"/>
          <w:lang w:val="fr-FR"/>
        </w:rPr>
        <w:t>An càirdeas a tha aice leis an teaghlach aice</w:t>
      </w:r>
    </w:p>
    <w:p w14:paraId="431BFBB1" w14:textId="77777777" w:rsidR="00310821" w:rsidRPr="00C464D8" w:rsidRDefault="006032A7">
      <w:pPr>
        <w:rPr>
          <w:szCs w:val="24"/>
          <w:lang w:val="fr-FR"/>
        </w:rPr>
      </w:pPr>
      <w:r>
        <w:rPr>
          <w:szCs w:val="24"/>
          <w:lang w:val="fr-FR"/>
        </w:rPr>
        <w:t>Taic a h-</w:t>
      </w:r>
      <w:proofErr w:type="spellStart"/>
      <w:r>
        <w:rPr>
          <w:szCs w:val="24"/>
          <w:lang w:val="fr-FR"/>
        </w:rPr>
        <w:t>athar</w:t>
      </w:r>
      <w:proofErr w:type="spellEnd"/>
      <w:r>
        <w:rPr>
          <w:szCs w:val="24"/>
          <w:lang w:val="fr-FR"/>
        </w:rPr>
        <w:t xml:space="preserve"> ris an iomairt aice</w:t>
      </w:r>
    </w:p>
    <w:p w14:paraId="431BFBB2" w14:textId="77777777" w:rsidR="00D14678" w:rsidRPr="00C464D8" w:rsidRDefault="00D14678">
      <w:pPr>
        <w:rPr>
          <w:szCs w:val="24"/>
          <w:lang w:val="fr-FR"/>
        </w:rPr>
      </w:pPr>
    </w:p>
    <w:p w14:paraId="431BFBB3" w14:textId="77777777" w:rsidR="00D14678" w:rsidRPr="00C464D8" w:rsidRDefault="004442D6">
      <w:pPr>
        <w:rPr>
          <w:b/>
          <w:szCs w:val="24"/>
          <w:lang w:val="fr-FR"/>
        </w:rPr>
      </w:pPr>
      <w:r>
        <w:rPr>
          <w:b/>
          <w:szCs w:val="24"/>
          <w:lang w:val="fr-FR"/>
        </w:rPr>
        <w:t>Mar neach-aonair</w:t>
      </w:r>
    </w:p>
    <w:p w14:paraId="431BFBB4" w14:textId="77777777" w:rsidR="00D14678" w:rsidRPr="00C464D8" w:rsidRDefault="004442D6">
      <w:pPr>
        <w:rPr>
          <w:szCs w:val="24"/>
          <w:lang w:val="fr-FR"/>
        </w:rPr>
      </w:pPr>
      <w:r>
        <w:rPr>
          <w:szCs w:val="24"/>
          <w:lang w:val="fr-FR"/>
        </w:rPr>
        <w:t>Mar a tha i a’ creidsinn anns a’ chòir air foghlam</w:t>
      </w:r>
    </w:p>
    <w:p w14:paraId="431BFBB5" w14:textId="77777777" w:rsidR="00D14678" w:rsidRPr="00C464D8" w:rsidRDefault="004442D6">
      <w:pPr>
        <w:rPr>
          <w:szCs w:val="24"/>
          <w:lang w:val="fr-FR"/>
        </w:rPr>
      </w:pPr>
      <w:r>
        <w:rPr>
          <w:szCs w:val="24"/>
          <w:lang w:val="fr-FR"/>
        </w:rPr>
        <w:t>An ùidh mhòr aice ann an eòlas</w:t>
      </w:r>
    </w:p>
    <w:p w14:paraId="431BFBB6" w14:textId="77777777" w:rsidR="00D14678" w:rsidRPr="00C464D8" w:rsidRDefault="004442D6">
      <w:pPr>
        <w:rPr>
          <w:szCs w:val="24"/>
          <w:lang w:val="fr-FR"/>
        </w:rPr>
      </w:pPr>
      <w:r>
        <w:rPr>
          <w:szCs w:val="24"/>
          <w:lang w:val="fr-FR"/>
        </w:rPr>
        <w:t>A cuid misneachd</w:t>
      </w:r>
    </w:p>
    <w:p w14:paraId="431BFBB7" w14:textId="776B4A0A" w:rsidR="00D14678" w:rsidRPr="00C464D8" w:rsidRDefault="0039081F">
      <w:pPr>
        <w:rPr>
          <w:szCs w:val="24"/>
          <w:lang w:val="fr-FR"/>
        </w:rPr>
      </w:pPr>
      <w:r>
        <w:rPr>
          <w:szCs w:val="24"/>
          <w:lang w:val="fr-FR"/>
        </w:rPr>
        <w:t xml:space="preserve">A </w:t>
      </w:r>
      <w:proofErr w:type="spellStart"/>
      <w:r>
        <w:rPr>
          <w:szCs w:val="24"/>
          <w:lang w:val="fr-FR"/>
        </w:rPr>
        <w:t>ghaisgeachd</w:t>
      </w:r>
      <w:bookmarkStart w:id="0" w:name="_GoBack"/>
      <w:bookmarkEnd w:id="0"/>
      <w:proofErr w:type="spellEnd"/>
    </w:p>
    <w:p w14:paraId="431BFBB8" w14:textId="77777777" w:rsidR="00D14678" w:rsidRPr="00C464D8" w:rsidRDefault="00D14678">
      <w:pPr>
        <w:rPr>
          <w:szCs w:val="24"/>
          <w:lang w:val="fr-FR"/>
        </w:rPr>
      </w:pPr>
    </w:p>
    <w:sectPr w:rsidR="00D14678" w:rsidRPr="00C464D8" w:rsidSect="00B561C0">
      <w:headerReference w:type="default" r:id="rId8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21292" w14:textId="77777777" w:rsidR="00697507" w:rsidRDefault="00697507" w:rsidP="00DB75D4">
      <w:r>
        <w:separator/>
      </w:r>
    </w:p>
  </w:endnote>
  <w:endnote w:type="continuationSeparator" w:id="0">
    <w:p w14:paraId="4EE05025" w14:textId="77777777" w:rsidR="00697507" w:rsidRDefault="00697507" w:rsidP="00DB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80405" w14:textId="77777777" w:rsidR="00697507" w:rsidRDefault="00697507" w:rsidP="00DB75D4">
      <w:r>
        <w:separator/>
      </w:r>
    </w:p>
  </w:footnote>
  <w:footnote w:type="continuationSeparator" w:id="0">
    <w:p w14:paraId="58DA575F" w14:textId="77777777" w:rsidR="00697507" w:rsidRDefault="00697507" w:rsidP="00DB7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BFBC3" w14:textId="77777777" w:rsidR="000B0D09" w:rsidRPr="000B0D09" w:rsidRDefault="000B0D09" w:rsidP="000B0D09">
    <w:pPr>
      <w:pStyle w:val="Header"/>
      <w:rPr>
        <w:b/>
        <w:color w:val="FFC000"/>
      </w:rPr>
    </w:pPr>
    <w:r w:rsidRPr="000B0D09">
      <w:rPr>
        <w:b/>
        <w:color w:val="FFC000"/>
      </w:rPr>
      <w:t>Alternative FR 2.2 a –</w:t>
    </w:r>
    <w:r>
      <w:rPr>
        <w:b/>
        <w:color w:val="FFC000"/>
      </w:rPr>
      <w:t xml:space="preserve"> Malala </w:t>
    </w:r>
    <w:r w:rsidRPr="000B0D09">
      <w:rPr>
        <w:b/>
        <w:color w:val="FFC000"/>
      </w:rPr>
      <w:t>Yousafzai</w:t>
    </w:r>
  </w:p>
  <w:p w14:paraId="431BFBC4" w14:textId="77777777" w:rsidR="000B0D09" w:rsidRDefault="000B0D09">
    <w:pPr>
      <w:pStyle w:val="Header"/>
    </w:pPr>
  </w:p>
  <w:p w14:paraId="431BFBC5" w14:textId="77777777" w:rsidR="000B0D09" w:rsidRDefault="000B0D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67F02CE0"/>
    <w:multiLevelType w:val="hybridMultilevel"/>
    <w:tmpl w:val="6EE60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D4"/>
    <w:rsid w:val="000139E4"/>
    <w:rsid w:val="00027C27"/>
    <w:rsid w:val="000A5AF3"/>
    <w:rsid w:val="000B0D09"/>
    <w:rsid w:val="000C0CF4"/>
    <w:rsid w:val="00152070"/>
    <w:rsid w:val="00161B16"/>
    <w:rsid w:val="00191CDA"/>
    <w:rsid w:val="001D5548"/>
    <w:rsid w:val="0024096E"/>
    <w:rsid w:val="00281579"/>
    <w:rsid w:val="002A1C63"/>
    <w:rsid w:val="002B3D3D"/>
    <w:rsid w:val="002E7BE7"/>
    <w:rsid w:val="00306C61"/>
    <w:rsid w:val="00310821"/>
    <w:rsid w:val="00320394"/>
    <w:rsid w:val="00343144"/>
    <w:rsid w:val="003677E1"/>
    <w:rsid w:val="0037582B"/>
    <w:rsid w:val="0039081F"/>
    <w:rsid w:val="003D5BCC"/>
    <w:rsid w:val="004442D6"/>
    <w:rsid w:val="004B2A57"/>
    <w:rsid w:val="004C0272"/>
    <w:rsid w:val="004F37D7"/>
    <w:rsid w:val="005140F5"/>
    <w:rsid w:val="00572FE1"/>
    <w:rsid w:val="00595B99"/>
    <w:rsid w:val="006032A7"/>
    <w:rsid w:val="00652A0E"/>
    <w:rsid w:val="0067339B"/>
    <w:rsid w:val="006941AF"/>
    <w:rsid w:val="00697507"/>
    <w:rsid w:val="006A6A37"/>
    <w:rsid w:val="006C4C25"/>
    <w:rsid w:val="006C4C5A"/>
    <w:rsid w:val="007E177F"/>
    <w:rsid w:val="008339C7"/>
    <w:rsid w:val="00857548"/>
    <w:rsid w:val="00862D18"/>
    <w:rsid w:val="008D622E"/>
    <w:rsid w:val="008D68A4"/>
    <w:rsid w:val="008F15EE"/>
    <w:rsid w:val="00903C6E"/>
    <w:rsid w:val="009B7615"/>
    <w:rsid w:val="009F765C"/>
    <w:rsid w:val="00A77AD3"/>
    <w:rsid w:val="00B0068C"/>
    <w:rsid w:val="00B019CD"/>
    <w:rsid w:val="00B51BDC"/>
    <w:rsid w:val="00B561C0"/>
    <w:rsid w:val="00B773CE"/>
    <w:rsid w:val="00BE5FE9"/>
    <w:rsid w:val="00C464D8"/>
    <w:rsid w:val="00C50D60"/>
    <w:rsid w:val="00C73709"/>
    <w:rsid w:val="00C91823"/>
    <w:rsid w:val="00CB1AB5"/>
    <w:rsid w:val="00D008AB"/>
    <w:rsid w:val="00D14678"/>
    <w:rsid w:val="00D63721"/>
    <w:rsid w:val="00D76F1C"/>
    <w:rsid w:val="00DB10FD"/>
    <w:rsid w:val="00DB75D4"/>
    <w:rsid w:val="00E916C6"/>
    <w:rsid w:val="00F50A17"/>
    <w:rsid w:val="00F93DBA"/>
    <w:rsid w:val="00FA4BC1"/>
    <w:rsid w:val="00FD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BF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ListParagraph">
    <w:name w:val="List Paragraph"/>
    <w:basedOn w:val="Normal"/>
    <w:uiPriority w:val="34"/>
    <w:qFormat/>
    <w:rsid w:val="00DB75D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139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39E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39E4"/>
    <w:rPr>
      <w:rFonts w:ascii="Arial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9E4"/>
    <w:rPr>
      <w:rFonts w:ascii="Arial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9E4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9E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2020-01-14T16:01:00Z</dcterms:created>
  <dcterms:modified xsi:type="dcterms:W3CDTF">2020-04-03T14:55:00Z</dcterms:modified>
</cp:coreProperties>
</file>